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hinter Kamin </w:t>
            </w:r>
          </w:p>
        </w:tc>
        <w:tc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0796533" name="388edbb0-8e36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5344963" name="388edbb0-8e36-11f0-8bfa-8be5e3f0420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32108715" name="e0418800-8e34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786124" name="e0418800-8e34-11f0-8bfa-8be5e3f0420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51807752" name="257faaa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1493064" name="257faaa0-8e35-11f0-8bfa-8be5e3f0420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33203451" name="50eead1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782079" name="50eead10-8e37-11f0-8bfa-8be5e3f0420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78550318" name="5744c16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56423527" name="5744c160-8e35-11f0-8bfa-8be5e3f0420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Gang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84358539" name="8e54ac1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1441901" name="8e54ac10-8e35-11f0-8bfa-8be5e3f0420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Kamin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85236281" name="d3962a1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49684104" name="d3962a10-8e35-11f0-8bfa-8be5e3f0420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Gesammtes OG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7145858" name="f92e5720-8e35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9361610" name="f92e5720-8e35-11f0-8bfa-8be5e3f0420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16516160" name="7724048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682202" name="77240480-8e37-11f0-8bfa-8be5e3f0420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Esszimmer / 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64114294" name="b83d0e8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3420565" name="b83d0e80-8e37-11f0-8bfa-8be5e3f0420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13545975" name="f79f8ee0-8e37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2898689" name="f79f8ee0-8e37-11f0-8bfa-8be5e3f0420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07737354" name="2386e08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6836047" name="2386e080-8e38-11f0-8bfa-8be5e3f0420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Schlake Schüttung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8327835" name="33b79f3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687514" name="33b79f30-8e38-11f0-8bfa-8be5e3f0420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Gesammtes Haus </w:t>
            </w:r>
          </w:p>
          <w:p>
            <w:pPr>
              <w:spacing w:before="0" w:after="0" w:line="240" w:lineRule="auto"/>
            </w:pPr>
            <w:r>
              <w:t>EG - OG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58908081" name="4f2f5460-8e38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3976150" name="4f2f5460-8e38-11f0-8bfa-8be5e3f0420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32553732" name="4140d2a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1457772" name="4140d2a0-8e3a-11f0-8bfa-8be5e3f0420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Kachelofen</w:t>
            </w:r>
          </w:p>
        </w:tc>
        <w:tc>
          <w:p>
            <w:pPr>
              <w:spacing w:before="0" w:after="0" w:line="240" w:lineRule="auto"/>
            </w:pPr>
            <w:r>
              <w:t>Kachelofen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299673617" name="57d130a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0348323" name="57d130a0-8e3a-11f0-8bfa-8be5e3f0420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2767324" name="f682f3f0-8e3a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9495148" name="f682f3f0-8e3a-11f0-8bfa-8be5e3f0420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Küche / Esszimmer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750396546" name="0c99dc3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99411101" name="0c99dc30-8e3b-11f0-8bfa-8be5e3f0420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11228142" name="2211773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2153708" name="22117730-8e3b-11f0-8bfa-8be5e3f0420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Anbau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05378101" name="47b58b2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3570583" name="47b58b20-8e3b-11f0-8bfa-8be5e3f0420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Anbau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79531672" name="7b262f0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24258" name="7b262f00-8e3b-11f0-8bfa-8be5e3f0420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Keller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18922098" name="b85135f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6229997" name="b85135f0-8e3b-11f0-8bfa-8be5e3f0420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03994203" name="e74ccc70-8e3b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777" name="e74ccc70-8e3b-11f0-8bfa-8be5e3f0420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VM-24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41778169" name="7749c2b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7569974" name="7749c2b0-8e3c-11f0-8bfa-8be5e3f0420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VM-25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779173521" name="985059b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3876374" name="985059b0-8e3c-11f0-8bfa-8be5e3f04202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>doppelt beplankt </w:t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VM-26</w:t>
            </w:r>
          </w:p>
        </w:tc>
        <w:tc>
          <w:p>
            <w:pPr>
              <w:spacing w:before="0" w:after="0" w:line="240" w:lineRule="auto"/>
            </w:pPr>
            <w:r>
              <w:t>Garage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70158474" name="f1ef0200-8e3c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0958886" name="f1ef0200-8e3c-11f0-8bfa-8be5e3f04202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VM-27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Sockel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382054462" name="75596ef0-8e3d-11f0-8bfa-8be5e3f0420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1386961" name="75596ef0-8e3d-11f0-8bfa-8be5e3f04202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1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Erlihalde 5, 5106 Veltheim</w:t>
          </w:r>
        </w:p>
        <w:p>
          <w:pPr>
            <w:spacing w:before="0" w:after="0"/>
          </w:pPr>
          <w:r>
            <w:t>480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footer.xml" Type="http://schemas.openxmlformats.org/officeDocument/2006/relationships/footer" Id="rId31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